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11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894CA7">
        <w:rPr>
          <w:bCs/>
        </w:rPr>
        <w:t>1</w:t>
      </w:r>
      <w:r>
        <w:rPr>
          <w:bCs/>
        </w:rPr>
        <w:t xml:space="preserve"> «</w:t>
      </w:r>
      <w:r w:rsidR="00894CA7">
        <w:rPr>
          <w:bCs/>
        </w:rPr>
        <w:t xml:space="preserve">Об утверждении  административного регламента </w:t>
      </w:r>
      <w:r w:rsidR="00894CA7" w:rsidRPr="00073D86">
        <w:rPr>
          <w:bCs/>
        </w:rPr>
        <w:t>предост</w:t>
      </w:r>
      <w:r w:rsidR="00894CA7">
        <w:rPr>
          <w:bCs/>
        </w:rPr>
        <w:t xml:space="preserve">авления муниципальной услуги  по подготовке и выдаче документа  об </w:t>
      </w:r>
      <w:r w:rsidR="00894CA7" w:rsidRPr="00073D86">
        <w:rPr>
          <w:bCs/>
        </w:rPr>
        <w:t>изменени</w:t>
      </w:r>
      <w:r w:rsidR="00894CA7">
        <w:rPr>
          <w:bCs/>
        </w:rPr>
        <w:t>и</w:t>
      </w:r>
      <w:r w:rsidR="00894CA7" w:rsidRPr="00073D86">
        <w:rPr>
          <w:bCs/>
        </w:rPr>
        <w:t xml:space="preserve"> цели использования жилого помещения</w:t>
      </w:r>
      <w:r w:rsidR="00894CA7">
        <w:rPr>
          <w:bCs/>
        </w:rPr>
        <w:t xml:space="preserve"> муниципального жилищного фонда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894CA7">
      <w:pPr>
        <w:ind w:firstLine="54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894CA7">
        <w:rPr>
          <w:bCs/>
        </w:rPr>
        <w:t>1</w:t>
      </w:r>
      <w:r w:rsidR="007A35F1">
        <w:rPr>
          <w:bCs/>
        </w:rPr>
        <w:t xml:space="preserve"> </w:t>
      </w:r>
      <w:r w:rsidR="00894CA7">
        <w:rPr>
          <w:bCs/>
        </w:rPr>
        <w:t xml:space="preserve">«Об утверждении  административного регламента </w:t>
      </w:r>
      <w:r w:rsidR="00894CA7" w:rsidRPr="00073D86">
        <w:rPr>
          <w:bCs/>
        </w:rPr>
        <w:t>предост</w:t>
      </w:r>
      <w:r w:rsidR="00894CA7">
        <w:rPr>
          <w:bCs/>
        </w:rPr>
        <w:t xml:space="preserve">авления муниципальной услуги  по подготовке и выдаче документа  об </w:t>
      </w:r>
      <w:r w:rsidR="00894CA7" w:rsidRPr="00073D86">
        <w:rPr>
          <w:bCs/>
        </w:rPr>
        <w:t>изменени</w:t>
      </w:r>
      <w:r w:rsidR="00894CA7">
        <w:rPr>
          <w:bCs/>
        </w:rPr>
        <w:t>и</w:t>
      </w:r>
      <w:r w:rsidR="00894CA7" w:rsidRPr="00073D86">
        <w:rPr>
          <w:bCs/>
        </w:rPr>
        <w:t xml:space="preserve"> цели использования жилого помещения</w:t>
      </w:r>
      <w:r w:rsidR="00894CA7">
        <w:rPr>
          <w:bCs/>
        </w:rPr>
        <w:t xml:space="preserve"> муниципального жилищного фонда</w:t>
      </w:r>
      <w:r w:rsidR="00894CA7">
        <w:t xml:space="preserve">» </w:t>
      </w:r>
      <w:r w:rsidR="008348EC">
        <w:t xml:space="preserve">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</w:t>
      </w:r>
      <w:r w:rsidR="00894CA7">
        <w:t>1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506B67" w:rsidRPr="00443C87" w:rsidRDefault="00506B67" w:rsidP="00A93858">
      <w:pPr>
        <w:ind w:firstLine="540"/>
        <w:jc w:val="both"/>
        <w:rPr>
          <w:szCs w:val="21"/>
        </w:rPr>
      </w:pPr>
      <w:r>
        <w:rPr>
          <w:szCs w:val="21"/>
        </w:rPr>
        <w:t>1.2. В пункте 4.2. слово «приказа» заменить на слово «распоряжения».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506B67" w:rsidRDefault="00506B67" w:rsidP="0064530C">
      <w:pPr>
        <w:rPr>
          <w:sz w:val="20"/>
          <w:szCs w:val="20"/>
        </w:rPr>
      </w:pPr>
    </w:p>
    <w:p w:rsidR="00506B67" w:rsidRDefault="00506B67" w:rsidP="0064530C">
      <w:pPr>
        <w:rPr>
          <w:sz w:val="20"/>
          <w:szCs w:val="20"/>
        </w:rPr>
      </w:pPr>
    </w:p>
    <w:p w:rsidR="00506B67" w:rsidRDefault="00506B67" w:rsidP="0064530C">
      <w:pPr>
        <w:rPr>
          <w:sz w:val="20"/>
          <w:szCs w:val="20"/>
        </w:rPr>
      </w:pPr>
    </w:p>
    <w:p w:rsidR="00506B67" w:rsidRDefault="00506B67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C48" w:rsidRDefault="00612C48">
      <w:r>
        <w:separator/>
      </w:r>
    </w:p>
  </w:endnote>
  <w:endnote w:type="continuationSeparator" w:id="1">
    <w:p w:rsidR="00612C48" w:rsidRDefault="0061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C48" w:rsidRDefault="00612C48">
      <w:r>
        <w:separator/>
      </w:r>
    </w:p>
  </w:footnote>
  <w:footnote w:type="continuationSeparator" w:id="1">
    <w:p w:rsidR="00612C48" w:rsidRDefault="00612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72D86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26924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B2853"/>
    <w:rsid w:val="004C38DA"/>
    <w:rsid w:val="004E122B"/>
    <w:rsid w:val="005005CA"/>
    <w:rsid w:val="00506B67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12C48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073F2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4CA7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57918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62F6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5</cp:revision>
  <cp:lastPrinted>2018-06-14T03:38:00Z</cp:lastPrinted>
  <dcterms:created xsi:type="dcterms:W3CDTF">2019-02-13T09:33:00Z</dcterms:created>
  <dcterms:modified xsi:type="dcterms:W3CDTF">2019-02-14T09:32:00Z</dcterms:modified>
</cp:coreProperties>
</file>