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11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</w:t>
      </w:r>
      <w:r w:rsidR="00EF6398">
        <w:rPr>
          <w:bCs/>
        </w:rPr>
        <w:t>38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EF6398">
        <w:t>предоставлению служебных жилых помещений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8536BF">
      <w:pPr>
        <w:ind w:firstLine="72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EF6398">
        <w:rPr>
          <w:bCs/>
        </w:rPr>
        <w:t xml:space="preserve"> №38</w:t>
      </w:r>
      <w:r w:rsidR="007A35F1">
        <w:rPr>
          <w:bCs/>
        </w:rPr>
        <w:t xml:space="preserve"> «</w:t>
      </w:r>
      <w:r w:rsidR="00EF6398">
        <w:rPr>
          <w:bCs/>
        </w:rPr>
        <w:t xml:space="preserve">Об утверждении  административного регламента </w:t>
      </w:r>
      <w:r w:rsidR="00EF6398" w:rsidRPr="0064530C">
        <w:rPr>
          <w:bCs/>
        </w:rPr>
        <w:t xml:space="preserve">предоставления муниципальной услуги по </w:t>
      </w:r>
      <w:r w:rsidR="00EF6398">
        <w:t>предоставлению служебных жилых помещений»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>. Заявитель вправе представить 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lastRenderedPageBreak/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2.10.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EF6398" w:rsidRDefault="00EF6398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7722B1" w:rsidRDefault="007722B1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9FB" w:rsidRDefault="00FB39FB">
      <w:r>
        <w:separator/>
      </w:r>
    </w:p>
  </w:endnote>
  <w:endnote w:type="continuationSeparator" w:id="1">
    <w:p w:rsidR="00FB39FB" w:rsidRDefault="00FB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9FB" w:rsidRDefault="00FB39FB">
      <w:r>
        <w:separator/>
      </w:r>
    </w:p>
  </w:footnote>
  <w:footnote w:type="continuationSeparator" w:id="1">
    <w:p w:rsidR="00FB39FB" w:rsidRDefault="00FB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722B1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4E80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6398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B39FB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3</cp:revision>
  <cp:lastPrinted>2018-06-14T03:38:00Z</cp:lastPrinted>
  <dcterms:created xsi:type="dcterms:W3CDTF">2019-02-11T09:53:00Z</dcterms:created>
  <dcterms:modified xsi:type="dcterms:W3CDTF">2019-02-14T09:07:00Z</dcterms:modified>
</cp:coreProperties>
</file>