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858" w:rsidRDefault="00A93858" w:rsidP="00A93858">
      <w:pPr>
        <w:pStyle w:val="ae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e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e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A93858" w:rsidP="0064530C">
      <w:pPr>
        <w:jc w:val="center"/>
        <w:rPr>
          <w:bCs/>
        </w:rPr>
      </w:pPr>
      <w:r>
        <w:rPr>
          <w:bCs/>
        </w:rPr>
        <w:t>1</w:t>
      </w:r>
      <w:r w:rsidR="007648A1">
        <w:rPr>
          <w:bCs/>
        </w:rPr>
        <w:t>3</w:t>
      </w:r>
      <w:r w:rsidR="008536BF">
        <w:rPr>
          <w:bCs/>
        </w:rPr>
        <w:t>.</w:t>
      </w:r>
      <w:r w:rsidR="005E5C1E">
        <w:rPr>
          <w:bCs/>
        </w:rPr>
        <w:t>0</w:t>
      </w:r>
      <w:r>
        <w:rPr>
          <w:bCs/>
        </w:rPr>
        <w:t>2</w:t>
      </w:r>
      <w:r w:rsidR="0064530C">
        <w:rPr>
          <w:bCs/>
        </w:rPr>
        <w:t>.201</w:t>
      </w:r>
      <w:r w:rsidR="005E5C1E">
        <w:rPr>
          <w:bCs/>
        </w:rPr>
        <w:t>8</w:t>
      </w:r>
      <w:r w:rsidR="0064530C">
        <w:rPr>
          <w:bCs/>
        </w:rPr>
        <w:t xml:space="preserve">        № </w:t>
      </w:r>
      <w:r>
        <w:rPr>
          <w:bCs/>
        </w:rPr>
        <w:t>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11.05.201</w:t>
      </w:r>
      <w:r w:rsidR="001A736A">
        <w:rPr>
          <w:bCs/>
        </w:rPr>
        <w:t>2</w:t>
      </w:r>
      <w:r w:rsidR="007648A1">
        <w:rPr>
          <w:bCs/>
        </w:rPr>
        <w:t xml:space="preserve"> №39</w:t>
      </w:r>
      <w:r>
        <w:rPr>
          <w:bCs/>
        </w:rPr>
        <w:t xml:space="preserve"> «</w:t>
      </w:r>
      <w:r w:rsidR="007648A1">
        <w:rPr>
          <w:bCs/>
        </w:rPr>
        <w:t xml:space="preserve">Об утверждении  административного регламента </w:t>
      </w:r>
      <w:r w:rsidR="007648A1" w:rsidRPr="0069017A">
        <w:rPr>
          <w:bCs/>
        </w:rPr>
        <w:t xml:space="preserve">по предоставлению жилых помещений по договорам аренды </w:t>
      </w:r>
      <w:r w:rsidR="007648A1">
        <w:rPr>
          <w:bCs/>
        </w:rPr>
        <w:t>без проведения торгов (конкурсов, аукционов)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A93858" w:rsidRDefault="00D50164" w:rsidP="00A93858">
      <w:pPr>
        <w:autoSpaceDE w:val="0"/>
        <w:autoSpaceDN w:val="0"/>
        <w:adjustRightInd w:val="0"/>
        <w:ind w:left="540"/>
        <w:jc w:val="both"/>
      </w:pPr>
      <w:r>
        <w:t xml:space="preserve"> </w:t>
      </w:r>
      <w:r>
        <w:tab/>
      </w:r>
      <w:r w:rsidR="00A93858">
        <w:t>С</w:t>
      </w:r>
      <w:r w:rsidR="00850616">
        <w:t xml:space="preserve"> целью приведения в соответстви</w:t>
      </w:r>
      <w:r w:rsidR="00A93858">
        <w:t>е</w:t>
      </w:r>
      <w:r w:rsidR="00850616">
        <w:t xml:space="preserve"> с </w:t>
      </w:r>
      <w:r w:rsidR="00A93858">
        <w:t>действующим законодательством</w:t>
      </w:r>
      <w:r w:rsidR="001E22C2">
        <w:t>,</w:t>
      </w:r>
      <w:r w:rsidR="00A93858">
        <w:t xml:space="preserve">                                                                </w:t>
      </w:r>
      <w:r w:rsidR="00850616">
        <w:t xml:space="preserve"> </w:t>
      </w:r>
    </w:p>
    <w:p w:rsidR="00850616" w:rsidRDefault="001E22C2" w:rsidP="00A93858">
      <w:pPr>
        <w:autoSpaceDE w:val="0"/>
        <w:autoSpaceDN w:val="0"/>
        <w:adjustRightInd w:val="0"/>
        <w:jc w:val="both"/>
      </w:pPr>
      <w:r>
        <w:t xml:space="preserve"> </w:t>
      </w:r>
      <w:r w:rsidR="004A0A7A">
        <w:t>администрация Палецкого сельсовета Баганского района Новосибирской области,</w:t>
      </w:r>
      <w:r w:rsidR="00A93858">
        <w:t xml:space="preserve">    </w:t>
      </w:r>
      <w:r w:rsidR="0085061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36BF" w:rsidRDefault="004A0A7A" w:rsidP="00850616">
      <w:pPr>
        <w:autoSpaceDE w:val="0"/>
        <w:autoSpaceDN w:val="0"/>
        <w:adjustRightInd w:val="0"/>
        <w:ind w:left="540"/>
        <w:jc w:val="both"/>
      </w:pPr>
      <w:r>
        <w:t xml:space="preserve">       ПОСТАНОВЛЯЕТ</w:t>
      </w:r>
      <w:r w:rsidR="0064530C">
        <w:t>:</w:t>
      </w:r>
    </w:p>
    <w:p w:rsidR="00780721" w:rsidRDefault="0064530C" w:rsidP="008536BF">
      <w:pPr>
        <w:ind w:firstLine="720"/>
        <w:jc w:val="both"/>
      </w:pPr>
      <w:r>
        <w:t xml:space="preserve">1. </w:t>
      </w:r>
      <w:r w:rsidR="00EA5ABC">
        <w:t>Внести в</w:t>
      </w:r>
      <w:r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11.05.201</w:t>
      </w:r>
      <w:r w:rsidR="001A0F24">
        <w:rPr>
          <w:bCs/>
        </w:rPr>
        <w:t>2</w:t>
      </w:r>
      <w:r w:rsidR="007648A1">
        <w:rPr>
          <w:bCs/>
        </w:rPr>
        <w:t xml:space="preserve"> №39</w:t>
      </w:r>
      <w:r w:rsidR="007A35F1">
        <w:rPr>
          <w:bCs/>
        </w:rPr>
        <w:t xml:space="preserve"> «</w:t>
      </w:r>
      <w:r w:rsidR="007648A1">
        <w:rPr>
          <w:bCs/>
        </w:rPr>
        <w:t xml:space="preserve">Об утверждении  административного регламента </w:t>
      </w:r>
      <w:r w:rsidR="007648A1" w:rsidRPr="0069017A">
        <w:rPr>
          <w:bCs/>
        </w:rPr>
        <w:t xml:space="preserve">по предоставлению жилых помещений по договорам аренды </w:t>
      </w:r>
      <w:r w:rsidR="007648A1">
        <w:rPr>
          <w:bCs/>
        </w:rPr>
        <w:t>без проведения торгов (конкурсов, аукционов)</w:t>
      </w:r>
      <w:r w:rsidR="00EA5ABC">
        <w:t>»</w:t>
      </w:r>
      <w:r w:rsidR="00780721" w:rsidRPr="00780721">
        <w:t xml:space="preserve"> </w:t>
      </w:r>
      <w:r w:rsidR="008348EC">
        <w:t xml:space="preserve"> следующие </w:t>
      </w:r>
      <w:r w:rsidR="00780721">
        <w:t>изменения:</w:t>
      </w:r>
    </w:p>
    <w:p w:rsidR="004A0A7A" w:rsidRDefault="004A0A7A" w:rsidP="00A93858">
      <w:pPr>
        <w:ind w:firstLine="540"/>
        <w:jc w:val="both"/>
        <w:rPr>
          <w:bCs/>
        </w:rPr>
      </w:pPr>
      <w:r>
        <w:rPr>
          <w:bCs/>
        </w:rPr>
        <w:t>1.1. П</w:t>
      </w:r>
      <w:r w:rsidR="0033608B">
        <w:rPr>
          <w:bCs/>
        </w:rPr>
        <w:t>ункт</w:t>
      </w:r>
      <w:r w:rsidR="00D50164">
        <w:rPr>
          <w:bCs/>
        </w:rPr>
        <w:t xml:space="preserve"> </w:t>
      </w:r>
      <w:r>
        <w:rPr>
          <w:bCs/>
        </w:rPr>
        <w:t>2.7.1.</w:t>
      </w:r>
      <w:r w:rsidR="00E92CDE">
        <w:rPr>
          <w:bCs/>
        </w:rPr>
        <w:t xml:space="preserve"> изложить в </w:t>
      </w:r>
      <w:r>
        <w:rPr>
          <w:bCs/>
        </w:rPr>
        <w:t>следующей р</w:t>
      </w:r>
      <w:r w:rsidR="00E92CDE">
        <w:rPr>
          <w:bCs/>
        </w:rPr>
        <w:t>едакции:</w:t>
      </w:r>
    </w:p>
    <w:p w:rsidR="004A0A7A" w:rsidRDefault="004A0A7A" w:rsidP="00A93858">
      <w:pPr>
        <w:ind w:firstLine="540"/>
        <w:jc w:val="both"/>
        <w:rPr>
          <w:bCs/>
        </w:rPr>
      </w:pPr>
      <w:r>
        <w:rPr>
          <w:bCs/>
        </w:rPr>
        <w:t xml:space="preserve">«2.7.1.  </w:t>
      </w:r>
      <w:r w:rsidR="00E92CDE">
        <w:rPr>
          <w:bCs/>
        </w:rPr>
        <w:t xml:space="preserve"> </w:t>
      </w:r>
      <w:r>
        <w:rPr>
          <w:bCs/>
        </w:rPr>
        <w:t>Не вправе требовать от заявителя:</w:t>
      </w:r>
    </w:p>
    <w:p w:rsidR="00A93858" w:rsidRDefault="000917DE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1)</w:t>
      </w:r>
      <w:r w:rsidR="00A93858"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A93858" w:rsidRDefault="000917DE" w:rsidP="000917DE">
      <w:pPr>
        <w:ind w:firstLine="540"/>
        <w:jc w:val="both"/>
        <w:rPr>
          <w:rFonts w:ascii="Verdana" w:hAnsi="Verdana"/>
          <w:sz w:val="21"/>
          <w:szCs w:val="21"/>
        </w:rPr>
      </w:pPr>
      <w:r>
        <w:t>2)</w:t>
      </w:r>
      <w:r w:rsidR="00BF1025">
        <w:t xml:space="preserve"> </w:t>
      </w:r>
      <w:r w:rsidR="00A93858"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 предоставляющих муниципальные услуги, органов местного самоуправления либо подведомственных органам местного самоуправления организаций, участвующих в предоставлении предусмотренных </w:t>
      </w:r>
      <w:r w:rsidR="00A93858" w:rsidRPr="00E36A65">
        <w:t>частью 1 статьи 1</w:t>
      </w:r>
      <w:r w:rsidR="00A93858">
        <w:t xml:space="preserve"> </w:t>
      </w:r>
      <w:r w:rsidR="005918A3" w:rsidRPr="00E36A65">
        <w:rPr>
          <w:color w:val="auto"/>
        </w:rPr>
        <w:t>Федерального закона от 27.07.2010 N 210-ФЗ "О предоставлении государственных и муниципальных услуг"</w:t>
      </w:r>
      <w:r>
        <w:rPr>
          <w:color w:val="auto"/>
        </w:rPr>
        <w:t xml:space="preserve"> </w:t>
      </w:r>
      <w:r w:rsidR="00DD3B29">
        <w:rPr>
          <w:color w:val="auto"/>
        </w:rPr>
        <w:t>(</w:t>
      </w:r>
      <w:r w:rsidR="00DD3B29" w:rsidRPr="000917DE">
        <w:rPr>
          <w:color w:val="auto"/>
        </w:rPr>
        <w:t>далее</w:t>
      </w:r>
      <w:r w:rsidR="00E36A65" w:rsidRPr="000917DE">
        <w:rPr>
          <w:color w:val="auto"/>
        </w:rPr>
        <w:t xml:space="preserve"> </w:t>
      </w:r>
      <w:r w:rsidRPr="000917DE">
        <w:rPr>
          <w:color w:val="auto"/>
        </w:rPr>
        <w:t>Федеральн</w:t>
      </w:r>
      <w:r w:rsidR="001E22C2">
        <w:rPr>
          <w:color w:val="auto"/>
        </w:rPr>
        <w:t>ого</w:t>
      </w:r>
      <w:r w:rsidRPr="000917DE">
        <w:rPr>
          <w:color w:val="auto"/>
        </w:rPr>
        <w:t xml:space="preserve"> закон</w:t>
      </w:r>
      <w:r w:rsidR="001E22C2">
        <w:rPr>
          <w:color w:val="auto"/>
        </w:rPr>
        <w:t>а</w:t>
      </w:r>
      <w:r w:rsidRPr="000917DE">
        <w:rPr>
          <w:color w:val="auto"/>
        </w:rPr>
        <w:t xml:space="preserve"> от 27.07.2010 N 210-ФЗ</w:t>
      </w:r>
      <w:r w:rsidR="00DD3B29">
        <w:rPr>
          <w:color w:val="auto"/>
        </w:rPr>
        <w:t xml:space="preserve">) </w:t>
      </w:r>
      <w:r w:rsidR="00A93858">
        <w:t xml:space="preserve">муниципальных услуг, в соответствии с нормативными правовыми </w:t>
      </w:r>
      <w:r w:rsidR="00A93858" w:rsidRPr="00E36A65">
        <w:t>актами</w:t>
      </w:r>
      <w:r w:rsidR="00A93858">
        <w:t xml:space="preserve"> 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B87C16">
        <w:t>указанных в пункте 2.6.1. настоящего административного регламента</w:t>
      </w:r>
      <w:r w:rsidR="00A93858">
        <w:t xml:space="preserve">. Заявитель вправе представить </w:t>
      </w:r>
      <w:r w:rsidR="00A93858">
        <w:lastRenderedPageBreak/>
        <w:t>указанные документы и информацию в органы, предоставляющие  муниципальные услуги, по собственной инициативе;</w:t>
      </w:r>
    </w:p>
    <w:p w:rsidR="00A93858" w:rsidRDefault="000917DE" w:rsidP="00A93858">
      <w:pPr>
        <w:ind w:firstLine="540"/>
        <w:jc w:val="both"/>
        <w:rPr>
          <w:rFonts w:ascii="Verdana" w:hAnsi="Verdana"/>
          <w:color w:val="auto"/>
          <w:sz w:val="21"/>
          <w:szCs w:val="21"/>
        </w:rPr>
      </w:pPr>
      <w:r>
        <w:t xml:space="preserve">3) </w:t>
      </w:r>
      <w:r w:rsidR="00A93858">
        <w:t xml:space="preserve">осуществления действий, в том числе согласований, необходимых для получения муниципальных услуг и связанных с обращением в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r w:rsidR="00DD3B29">
        <w:t>пункте 2.1</w:t>
      </w:r>
      <w:r w:rsidR="007648A1">
        <w:t>3</w:t>
      </w:r>
      <w:r w:rsidR="00DD3B29">
        <w:t>. настоящего административного регламента</w:t>
      </w:r>
      <w:r w:rsidR="00A93858">
        <w:t>;</w:t>
      </w:r>
    </w:p>
    <w:p w:rsidR="00A93858" w:rsidRDefault="000917DE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4)</w:t>
      </w:r>
      <w:r w:rsidR="00A93858"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93858" w:rsidRDefault="00A93858" w:rsidP="00A93858">
      <w:pPr>
        <w:ind w:firstLine="540"/>
        <w:jc w:val="both"/>
        <w:rPr>
          <w:rFonts w:ascii="Verdana" w:hAnsi="Verdana"/>
          <w:sz w:val="21"/>
          <w:szCs w:val="21"/>
        </w:rPr>
      </w:pPr>
      <w: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92CDE" w:rsidRPr="00443C87" w:rsidRDefault="00A93858" w:rsidP="00A93858">
      <w:pPr>
        <w:ind w:firstLine="540"/>
        <w:jc w:val="both"/>
        <w:rPr>
          <w:szCs w:val="21"/>
        </w:rPr>
      </w:pPr>
      <w: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r w:rsidRPr="00DD3B29">
        <w:t>частью 1.1 статьи 16</w:t>
      </w:r>
      <w:r>
        <w:t xml:space="preserve"> </w:t>
      </w:r>
      <w:r w:rsidR="000917DE" w:rsidRPr="000917DE">
        <w:rPr>
          <w:color w:val="auto"/>
        </w:rPr>
        <w:t>Федеральн</w:t>
      </w:r>
      <w:r w:rsidR="000917DE">
        <w:rPr>
          <w:color w:val="auto"/>
        </w:rPr>
        <w:t>ого</w:t>
      </w:r>
      <w:r w:rsidR="000917DE" w:rsidRPr="000917DE">
        <w:rPr>
          <w:color w:val="auto"/>
        </w:rPr>
        <w:t xml:space="preserve"> закон</w:t>
      </w:r>
      <w:r w:rsidR="000917DE">
        <w:rPr>
          <w:color w:val="auto"/>
        </w:rPr>
        <w:t>а</w:t>
      </w:r>
      <w:r w:rsidR="000917DE" w:rsidRPr="000917DE">
        <w:rPr>
          <w:color w:val="auto"/>
        </w:rPr>
        <w:t xml:space="preserve"> от 27.07.2010 N 210-ФЗ</w:t>
      </w:r>
      <w:r>
        <w:t xml:space="preserve"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r w:rsidRPr="000917DE">
        <w:t>частью 1.1 статьи 16</w:t>
      </w:r>
      <w:r>
        <w:t xml:space="preserve"> </w:t>
      </w:r>
      <w:r w:rsidR="000917DE" w:rsidRPr="000917DE">
        <w:rPr>
          <w:color w:val="auto"/>
        </w:rPr>
        <w:t>Федеральн</w:t>
      </w:r>
      <w:r w:rsidR="000917DE">
        <w:rPr>
          <w:color w:val="auto"/>
        </w:rPr>
        <w:t>ого</w:t>
      </w:r>
      <w:r w:rsidR="000917DE" w:rsidRPr="000917DE">
        <w:rPr>
          <w:color w:val="auto"/>
        </w:rPr>
        <w:t xml:space="preserve"> закон</w:t>
      </w:r>
      <w:r w:rsidR="000917DE">
        <w:rPr>
          <w:color w:val="auto"/>
        </w:rPr>
        <w:t>а</w:t>
      </w:r>
      <w:r w:rsidR="000917DE" w:rsidRPr="000917DE">
        <w:rPr>
          <w:color w:val="auto"/>
        </w:rPr>
        <w:t xml:space="preserve"> от 27.07.2010 N 210-ФЗ</w:t>
      </w:r>
      <w:r w:rsidR="000917DE">
        <w:t>,</w:t>
      </w:r>
      <w:r>
        <w:t xml:space="preserve"> уведомляется заявитель, а также приносятся извинения за доставленные неудобства.</w:t>
      </w:r>
      <w:r w:rsidR="00E92CDE">
        <w:rPr>
          <w:szCs w:val="21"/>
        </w:rPr>
        <w:t>»</w:t>
      </w:r>
      <w:r w:rsidR="000917DE">
        <w:rPr>
          <w:szCs w:val="21"/>
        </w:rPr>
        <w:t>.</w:t>
      </w:r>
    </w:p>
    <w:p w:rsidR="00F3369C" w:rsidRDefault="001856E5" w:rsidP="001856E5">
      <w:pPr>
        <w:ind w:firstLine="540"/>
      </w:pPr>
      <w:r>
        <w:t xml:space="preserve">2. </w:t>
      </w:r>
      <w:r w:rsidR="0064530C">
        <w:t xml:space="preserve">Опубликовать настоящее постановление в </w:t>
      </w:r>
      <w:r w:rsidR="00F3369C">
        <w:t xml:space="preserve">газете «Бюллетень органов </w:t>
      </w:r>
    </w:p>
    <w:p w:rsidR="0064530C" w:rsidRDefault="0064530C" w:rsidP="00F3369C">
      <w:pPr>
        <w:jc w:val="both"/>
      </w:pPr>
      <w:r>
        <w:t>местного самоуправления Палецкого сельсовета»</w:t>
      </w:r>
      <w:r w:rsidR="00F3369C">
        <w:t xml:space="preserve">. </w:t>
      </w:r>
    </w:p>
    <w:p w:rsidR="00F3369C" w:rsidRDefault="0064530C" w:rsidP="001856E5">
      <w:pPr>
        <w:pStyle w:val="af"/>
        <w:numPr>
          <w:ilvl w:val="0"/>
          <w:numId w:val="11"/>
        </w:numPr>
        <w:jc w:val="both"/>
      </w:pPr>
      <w:r>
        <w:t>Контроль    за   исполнением   постановле</w:t>
      </w:r>
      <w:r w:rsidR="00F3369C">
        <w:t xml:space="preserve">ния   возложить   на инженера </w:t>
      </w:r>
    </w:p>
    <w:p w:rsidR="0064530C" w:rsidRDefault="009C1778" w:rsidP="00F3369C">
      <w:pPr>
        <w:jc w:val="both"/>
      </w:pPr>
      <w:r>
        <w:t xml:space="preserve">1 категории </w:t>
      </w:r>
      <w:r w:rsidR="0064530C">
        <w:t xml:space="preserve"> Калач Е.А.  </w:t>
      </w:r>
    </w:p>
    <w:p w:rsidR="0064530C" w:rsidRDefault="0064530C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>
        <w:tab/>
        <w:t>В.И.Калач</w:t>
      </w: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lastRenderedPageBreak/>
        <w:t>4-52-14</w:t>
      </w:r>
    </w:p>
    <w:sectPr w:rsidR="00947C51" w:rsidSect="00FA071C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23D" w:rsidRDefault="0084023D">
      <w:r>
        <w:separator/>
      </w:r>
    </w:p>
  </w:endnote>
  <w:endnote w:type="continuationSeparator" w:id="1">
    <w:p w:rsidR="0084023D" w:rsidRDefault="00840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23D" w:rsidRDefault="0084023D">
      <w:r>
        <w:separator/>
      </w:r>
    </w:p>
  </w:footnote>
  <w:footnote w:type="continuationSeparator" w:id="1">
    <w:p w:rsidR="0084023D" w:rsidRDefault="008402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7B3E"/>
    <w:rsid w:val="00025131"/>
    <w:rsid w:val="00027413"/>
    <w:rsid w:val="00032FBD"/>
    <w:rsid w:val="00044371"/>
    <w:rsid w:val="00072A4B"/>
    <w:rsid w:val="0008509B"/>
    <w:rsid w:val="000917DE"/>
    <w:rsid w:val="00093EDA"/>
    <w:rsid w:val="00094F54"/>
    <w:rsid w:val="00097773"/>
    <w:rsid w:val="000A2F0C"/>
    <w:rsid w:val="000B007A"/>
    <w:rsid w:val="000B68E9"/>
    <w:rsid w:val="000C0838"/>
    <w:rsid w:val="000C4A04"/>
    <w:rsid w:val="000D1D1F"/>
    <w:rsid w:val="000D5228"/>
    <w:rsid w:val="000D6EE7"/>
    <w:rsid w:val="000F2957"/>
    <w:rsid w:val="000F7784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5E4D"/>
    <w:rsid w:val="002068D7"/>
    <w:rsid w:val="00241E80"/>
    <w:rsid w:val="00253ADB"/>
    <w:rsid w:val="002550D2"/>
    <w:rsid w:val="00283A3A"/>
    <w:rsid w:val="00286BB6"/>
    <w:rsid w:val="00293130"/>
    <w:rsid w:val="00294241"/>
    <w:rsid w:val="002A2C7F"/>
    <w:rsid w:val="002B15D1"/>
    <w:rsid w:val="002C7C92"/>
    <w:rsid w:val="002D489F"/>
    <w:rsid w:val="002E67DF"/>
    <w:rsid w:val="002F1F91"/>
    <w:rsid w:val="00302D13"/>
    <w:rsid w:val="00304960"/>
    <w:rsid w:val="00324BAB"/>
    <w:rsid w:val="00332828"/>
    <w:rsid w:val="0033608B"/>
    <w:rsid w:val="00354186"/>
    <w:rsid w:val="0036013E"/>
    <w:rsid w:val="003626B4"/>
    <w:rsid w:val="00365179"/>
    <w:rsid w:val="0037728D"/>
    <w:rsid w:val="00380B58"/>
    <w:rsid w:val="00393DFB"/>
    <w:rsid w:val="003C7E02"/>
    <w:rsid w:val="003E0690"/>
    <w:rsid w:val="003F1B4F"/>
    <w:rsid w:val="003F66E6"/>
    <w:rsid w:val="00404C03"/>
    <w:rsid w:val="0044385B"/>
    <w:rsid w:val="00460081"/>
    <w:rsid w:val="004639AA"/>
    <w:rsid w:val="00492839"/>
    <w:rsid w:val="004A0A7A"/>
    <w:rsid w:val="004B1FB1"/>
    <w:rsid w:val="004C38DA"/>
    <w:rsid w:val="004E122B"/>
    <w:rsid w:val="005005CA"/>
    <w:rsid w:val="00507247"/>
    <w:rsid w:val="00511A32"/>
    <w:rsid w:val="005170EA"/>
    <w:rsid w:val="00524CD9"/>
    <w:rsid w:val="005325FE"/>
    <w:rsid w:val="00543F41"/>
    <w:rsid w:val="0055013B"/>
    <w:rsid w:val="00563853"/>
    <w:rsid w:val="00564911"/>
    <w:rsid w:val="005724BC"/>
    <w:rsid w:val="00573743"/>
    <w:rsid w:val="005852A8"/>
    <w:rsid w:val="005918A3"/>
    <w:rsid w:val="005A5592"/>
    <w:rsid w:val="005A6610"/>
    <w:rsid w:val="005B3C25"/>
    <w:rsid w:val="005C77FB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D44A4"/>
    <w:rsid w:val="006E1015"/>
    <w:rsid w:val="006E3B84"/>
    <w:rsid w:val="006E6547"/>
    <w:rsid w:val="006F2BC6"/>
    <w:rsid w:val="006F775D"/>
    <w:rsid w:val="00704C39"/>
    <w:rsid w:val="00711C41"/>
    <w:rsid w:val="007274F7"/>
    <w:rsid w:val="007422B6"/>
    <w:rsid w:val="007648A1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4023D"/>
    <w:rsid w:val="008417E0"/>
    <w:rsid w:val="0084241F"/>
    <w:rsid w:val="00850616"/>
    <w:rsid w:val="008536BF"/>
    <w:rsid w:val="0086464F"/>
    <w:rsid w:val="00870F64"/>
    <w:rsid w:val="00897971"/>
    <w:rsid w:val="008C66F2"/>
    <w:rsid w:val="008E3854"/>
    <w:rsid w:val="008F10CC"/>
    <w:rsid w:val="008F1BFF"/>
    <w:rsid w:val="008F692A"/>
    <w:rsid w:val="00920512"/>
    <w:rsid w:val="00923B83"/>
    <w:rsid w:val="00933266"/>
    <w:rsid w:val="00947C51"/>
    <w:rsid w:val="00956C12"/>
    <w:rsid w:val="00962A4F"/>
    <w:rsid w:val="00991557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52C02"/>
    <w:rsid w:val="00A542AF"/>
    <w:rsid w:val="00A56B2A"/>
    <w:rsid w:val="00A6578C"/>
    <w:rsid w:val="00A77B3E"/>
    <w:rsid w:val="00A819FA"/>
    <w:rsid w:val="00A93858"/>
    <w:rsid w:val="00AB1CC4"/>
    <w:rsid w:val="00AB687B"/>
    <w:rsid w:val="00AB7BD0"/>
    <w:rsid w:val="00AD0CCC"/>
    <w:rsid w:val="00AE1E2D"/>
    <w:rsid w:val="00B22602"/>
    <w:rsid w:val="00B22AB1"/>
    <w:rsid w:val="00B36B1E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E2C9D"/>
    <w:rsid w:val="00BF1025"/>
    <w:rsid w:val="00C051E0"/>
    <w:rsid w:val="00C21054"/>
    <w:rsid w:val="00C305C6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4A9A"/>
    <w:rsid w:val="00CF1414"/>
    <w:rsid w:val="00CF4FE4"/>
    <w:rsid w:val="00D06B5E"/>
    <w:rsid w:val="00D121D9"/>
    <w:rsid w:val="00D13F1E"/>
    <w:rsid w:val="00D22742"/>
    <w:rsid w:val="00D24E23"/>
    <w:rsid w:val="00D37CB4"/>
    <w:rsid w:val="00D47214"/>
    <w:rsid w:val="00D50164"/>
    <w:rsid w:val="00D641F6"/>
    <w:rsid w:val="00D80127"/>
    <w:rsid w:val="00D8258D"/>
    <w:rsid w:val="00D84025"/>
    <w:rsid w:val="00D93B3F"/>
    <w:rsid w:val="00D94541"/>
    <w:rsid w:val="00DA1D71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DE"/>
    <w:rsid w:val="00EA5ABC"/>
    <w:rsid w:val="00EC7D5F"/>
    <w:rsid w:val="00EE4C47"/>
    <w:rsid w:val="00EF5FEA"/>
    <w:rsid w:val="00EF75CA"/>
    <w:rsid w:val="00F10FF0"/>
    <w:rsid w:val="00F12EA8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C00F8"/>
    <w:rsid w:val="00FC6E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rsid w:val="0064530C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e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">
    <w:name w:val="List Paragraph"/>
    <w:basedOn w:val="a"/>
    <w:uiPriority w:val="34"/>
    <w:qFormat/>
    <w:rsid w:val="001856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3C847-9FD2-431B-A66A-6E4CF81B1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2</cp:revision>
  <cp:lastPrinted>2018-06-14T03:38:00Z</cp:lastPrinted>
  <dcterms:created xsi:type="dcterms:W3CDTF">2019-02-13T09:03:00Z</dcterms:created>
  <dcterms:modified xsi:type="dcterms:W3CDTF">2019-02-13T09:03:00Z</dcterms:modified>
</cp:coreProperties>
</file>