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</w:t>
      </w:r>
      <w:r w:rsidR="006D3314">
        <w:rPr>
          <w:bCs/>
        </w:rPr>
        <w:t>3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Default="0036013E" w:rsidP="0064530C">
      <w:pPr>
        <w:jc w:val="center"/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6D3314">
        <w:rPr>
          <w:bCs/>
        </w:rPr>
        <w:t>0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>»</w:t>
      </w:r>
    </w:p>
    <w:p w:rsidR="006D3314" w:rsidRDefault="006D3314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6D3314">
      <w:pPr>
        <w:ind w:firstLine="54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6D3314">
        <w:rPr>
          <w:bCs/>
        </w:rPr>
        <w:t>0</w:t>
      </w:r>
      <w:r w:rsidR="007A35F1">
        <w:rPr>
          <w:bCs/>
        </w:rPr>
        <w:t xml:space="preserve"> </w:t>
      </w:r>
      <w:r w:rsidR="006D3314">
        <w:rPr>
          <w:bCs/>
        </w:rPr>
        <w:t xml:space="preserve">«Об утверждении  административного регламента </w:t>
      </w:r>
      <w:r w:rsidR="006D3314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 xml:space="preserve">» </w:t>
      </w:r>
      <w:r w:rsidR="008348EC">
        <w:t xml:space="preserve">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</w:t>
      </w:r>
      <w:r w:rsidR="006D3314">
        <w:t>1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4C1" w:rsidRDefault="007274C1">
      <w:r>
        <w:separator/>
      </w:r>
    </w:p>
  </w:endnote>
  <w:endnote w:type="continuationSeparator" w:id="1">
    <w:p w:rsidR="007274C1" w:rsidRDefault="00727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4C1" w:rsidRDefault="007274C1">
      <w:r>
        <w:separator/>
      </w:r>
    </w:p>
  </w:footnote>
  <w:footnote w:type="continuationSeparator" w:id="1">
    <w:p w:rsidR="007274C1" w:rsidRDefault="007274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39FD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D6702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3314"/>
    <w:rsid w:val="006D44A4"/>
    <w:rsid w:val="006E1015"/>
    <w:rsid w:val="006E3B84"/>
    <w:rsid w:val="006E6547"/>
    <w:rsid w:val="006F2BC6"/>
    <w:rsid w:val="006F775D"/>
    <w:rsid w:val="00704C39"/>
    <w:rsid w:val="00711C41"/>
    <w:rsid w:val="007274C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C03EE"/>
    <w:rsid w:val="00AD0CCC"/>
    <w:rsid w:val="00AE1E2D"/>
    <w:rsid w:val="00B22602"/>
    <w:rsid w:val="00B22AB1"/>
    <w:rsid w:val="00B36B1E"/>
    <w:rsid w:val="00B63494"/>
    <w:rsid w:val="00B664A6"/>
    <w:rsid w:val="00B66816"/>
    <w:rsid w:val="00B73F83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2018-06-14T03:38:00Z</cp:lastPrinted>
  <dcterms:created xsi:type="dcterms:W3CDTF">2019-02-13T09:43:00Z</dcterms:created>
  <dcterms:modified xsi:type="dcterms:W3CDTF">2019-02-14T09:33:00Z</dcterms:modified>
</cp:coreProperties>
</file>